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92" w:rsidRPr="00D24DD4" w:rsidRDefault="00E37192" w:rsidP="00E37192">
      <w:pPr>
        <w:pStyle w:val="NoSpacing"/>
        <w:rPr>
          <w:rFonts w:ascii="Times New Roman" w:hAnsi="Times New Roman"/>
          <w:sz w:val="28"/>
          <w:szCs w:val="28"/>
        </w:rPr>
      </w:pPr>
      <w:r w:rsidRPr="00D24DD4">
        <w:rPr>
          <w:rFonts w:ascii="Times New Roman" w:hAnsi="Times New Roman"/>
          <w:b/>
          <w:sz w:val="28"/>
          <w:szCs w:val="28"/>
        </w:rPr>
        <w:t>Предмет:</w:t>
      </w:r>
      <w:r w:rsidRPr="00D24DD4">
        <w:rPr>
          <w:rFonts w:ascii="Times New Roman" w:hAnsi="Times New Roman"/>
          <w:sz w:val="28"/>
          <w:szCs w:val="28"/>
        </w:rPr>
        <w:t xml:space="preserve"> Русский язык</w:t>
      </w:r>
    </w:p>
    <w:p w:rsidR="00E37192" w:rsidRPr="00D24DD4" w:rsidRDefault="00E37192" w:rsidP="00E37192">
      <w:pPr>
        <w:pStyle w:val="NoSpacing"/>
        <w:rPr>
          <w:rFonts w:ascii="Times New Roman" w:hAnsi="Times New Roman"/>
          <w:sz w:val="28"/>
          <w:szCs w:val="28"/>
        </w:rPr>
      </w:pPr>
      <w:r w:rsidRPr="00D24DD4">
        <w:rPr>
          <w:rFonts w:ascii="Times New Roman" w:hAnsi="Times New Roman"/>
          <w:b/>
          <w:sz w:val="28"/>
          <w:szCs w:val="28"/>
        </w:rPr>
        <w:t>Учитель:</w:t>
      </w:r>
      <w:r w:rsidRPr="00D24DD4">
        <w:rPr>
          <w:rFonts w:ascii="Times New Roman" w:hAnsi="Times New Roman"/>
          <w:sz w:val="28"/>
          <w:szCs w:val="28"/>
        </w:rPr>
        <w:t xml:space="preserve"> Елагина Мария Сергеевна </w:t>
      </w:r>
    </w:p>
    <w:p w:rsidR="00E37192" w:rsidRPr="00D24DD4" w:rsidRDefault="00E37192" w:rsidP="00E37192">
      <w:pPr>
        <w:pStyle w:val="NoSpacing"/>
        <w:rPr>
          <w:rFonts w:ascii="Times New Roman" w:hAnsi="Times New Roman"/>
          <w:sz w:val="28"/>
          <w:szCs w:val="28"/>
        </w:rPr>
      </w:pPr>
      <w:r w:rsidRPr="00D24DD4">
        <w:rPr>
          <w:rFonts w:ascii="Times New Roman" w:hAnsi="Times New Roman"/>
          <w:b/>
          <w:sz w:val="28"/>
          <w:szCs w:val="28"/>
        </w:rPr>
        <w:t>Класс:</w:t>
      </w:r>
      <w:r w:rsidRPr="00D24DD4">
        <w:rPr>
          <w:rFonts w:ascii="Times New Roman" w:hAnsi="Times New Roman"/>
          <w:sz w:val="28"/>
          <w:szCs w:val="28"/>
        </w:rPr>
        <w:t xml:space="preserve"> 7Б</w:t>
      </w:r>
    </w:p>
    <w:p w:rsidR="00E37192" w:rsidRPr="00D24DD4" w:rsidRDefault="00E37192" w:rsidP="00E37192">
      <w:pPr>
        <w:pStyle w:val="NoSpacing"/>
        <w:rPr>
          <w:rFonts w:ascii="Times New Roman" w:hAnsi="Times New Roman"/>
          <w:sz w:val="28"/>
          <w:szCs w:val="28"/>
        </w:rPr>
      </w:pPr>
      <w:r w:rsidRPr="00D24DD4">
        <w:rPr>
          <w:rFonts w:ascii="Times New Roman" w:hAnsi="Times New Roman"/>
          <w:sz w:val="28"/>
          <w:szCs w:val="28"/>
        </w:rPr>
        <w:t>Дата: 28.01.26</w:t>
      </w:r>
    </w:p>
    <w:p w:rsidR="00E37192" w:rsidRPr="00D24DD4" w:rsidRDefault="00E37192" w:rsidP="00E37192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b/>
          <w:sz w:val="28"/>
          <w:szCs w:val="28"/>
          <w:lang w:val="ru-RU"/>
        </w:rPr>
        <w:t>Тема:</w:t>
      </w:r>
      <w:r w:rsidRPr="00D24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24D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«Дефис между частями слова в наречиях» </w:t>
      </w:r>
    </w:p>
    <w:p w:rsidR="00BC09A4" w:rsidRPr="00D24DD4" w:rsidRDefault="00E37192" w:rsidP="00E37192">
      <w:pPr>
        <w:pStyle w:val="NoSpacing"/>
        <w:rPr>
          <w:rFonts w:ascii="Times New Roman" w:hAnsi="Times New Roman"/>
          <w:sz w:val="28"/>
          <w:szCs w:val="28"/>
        </w:rPr>
      </w:pPr>
      <w:r w:rsidRPr="00D24DD4">
        <w:rPr>
          <w:rFonts w:ascii="Times New Roman" w:hAnsi="Times New Roman"/>
          <w:b/>
          <w:sz w:val="28"/>
          <w:szCs w:val="28"/>
        </w:rPr>
        <w:t>Цели</w:t>
      </w:r>
      <w:r w:rsidRPr="00D24DD4">
        <w:rPr>
          <w:rFonts w:ascii="Times New Roman" w:hAnsi="Times New Roman"/>
          <w:b/>
          <w:sz w:val="28"/>
          <w:szCs w:val="28"/>
        </w:rPr>
        <w:t xml:space="preserve">: </w:t>
      </w:r>
    </w:p>
    <w:p w:rsidR="00BC09A4" w:rsidRPr="00D24DD4" w:rsidRDefault="00196510">
      <w:pPr>
        <w:pStyle w:val="a0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Понять правила употребления дефиса в наречиях.</w:t>
      </w:r>
    </w:p>
    <w:p w:rsidR="00BC09A4" w:rsidRPr="00D24DD4" w:rsidRDefault="00196510">
      <w:pPr>
        <w:pStyle w:val="a0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Научиться правильно отделять наречия с помощью дефиса.</w:t>
      </w:r>
    </w:p>
    <w:p w:rsidR="00BC09A4" w:rsidRPr="00D24DD4" w:rsidRDefault="00196510">
      <w:pPr>
        <w:pStyle w:val="a0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Развить навыки идентификации и исправления ошибок в употреблении дефиса в наречиях.</w:t>
      </w:r>
    </w:p>
    <w:p w:rsidR="00E37192" w:rsidRPr="00D24DD4" w:rsidRDefault="00E37192" w:rsidP="00E37192">
      <w:pPr>
        <w:pStyle w:val="31"/>
        <w:numPr>
          <w:ilvl w:val="0"/>
          <w:numId w:val="10"/>
        </w:numPr>
        <w:spacing w:after="240" w:line="480" w:lineRule="exact"/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</w:pPr>
      <w:proofErr w:type="spellStart"/>
      <w:r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Орг.момент</w:t>
      </w:r>
      <w:proofErr w:type="spellEnd"/>
      <w:r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 xml:space="preserve">. Мотивационная часть </w:t>
      </w:r>
    </w:p>
    <w:p w:rsidR="0030038A" w:rsidRPr="00243C5E" w:rsidRDefault="00243C5E" w:rsidP="0030038A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Отсылка к занятию</w:t>
      </w:r>
      <w:r w:rsidR="0030038A" w:rsidRPr="00243C5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«Разговоры о важном»</w:t>
      </w:r>
      <w:r w:rsidR="00D24DD4" w:rsidRPr="00243C5E">
        <w:rPr>
          <w:rFonts w:ascii="Times New Roman" w:hAnsi="Times New Roman" w:cs="Times New Roman"/>
          <w:i/>
          <w:sz w:val="28"/>
          <w:szCs w:val="28"/>
          <w:lang w:val="ru-RU"/>
        </w:rPr>
        <w:t>. Создание слогана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бизнес-проекта</w:t>
      </w:r>
      <w:r w:rsidR="00D24DD4" w:rsidRPr="00243C5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 наречием.</w:t>
      </w:r>
    </w:p>
    <w:p w:rsidR="00BC09A4" w:rsidRPr="00D24DD4" w:rsidRDefault="00E37192" w:rsidP="00E37192">
      <w:pPr>
        <w:pStyle w:val="31"/>
        <w:numPr>
          <w:ilvl w:val="0"/>
          <w:numId w:val="10"/>
        </w:numPr>
        <w:spacing w:after="240" w:line="480" w:lineRule="exact"/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</w:pPr>
      <w:r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Актуализация знаний</w:t>
      </w:r>
    </w:p>
    <w:p w:rsidR="0030038A" w:rsidRPr="00243C5E" w:rsidRDefault="0030038A" w:rsidP="00810FD1">
      <w:pPr>
        <w:pStyle w:val="a0"/>
        <w:numPr>
          <w:ilvl w:val="0"/>
          <w:numId w:val="0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 xml:space="preserve">Представьте, что вы пишете сообщение другу и хотите быстро описать, как что-то произошло, например, "кое-как" или "по-новому". Иногда мы ставим дефис, а иногда нет, и это меняет, как люди понимают наше сообщение. Почему важно знать, когда ставить дефис в таких словах? </w:t>
      </w:r>
      <w:r w:rsidRPr="00243C5E">
        <w:rPr>
          <w:rFonts w:ascii="Times New Roman" w:hAnsi="Times New Roman" w:cs="Times New Roman"/>
          <w:i/>
          <w:sz w:val="28"/>
          <w:szCs w:val="28"/>
          <w:lang w:val="ru-RU"/>
        </w:rPr>
        <w:t>(раздаточный материал</w:t>
      </w:r>
      <w:r w:rsidR="00243C5E" w:rsidRPr="00243C5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со стилизацией переписки в </w:t>
      </w:r>
      <w:proofErr w:type="spellStart"/>
      <w:r w:rsidR="00243C5E" w:rsidRPr="00243C5E">
        <w:rPr>
          <w:rFonts w:ascii="Times New Roman" w:hAnsi="Times New Roman" w:cs="Times New Roman"/>
          <w:i/>
          <w:sz w:val="28"/>
          <w:szCs w:val="28"/>
          <w:lang w:val="ru-RU"/>
        </w:rPr>
        <w:t>соцсетях</w:t>
      </w:r>
      <w:proofErr w:type="spellEnd"/>
      <w:r w:rsidRPr="00243C5E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="00D24DD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24DD4" w:rsidRPr="00243C5E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Постановка целей и задач урока. </w:t>
      </w:r>
    </w:p>
    <w:p w:rsidR="00243C5E" w:rsidRPr="00243C5E" w:rsidRDefault="00196510" w:rsidP="00243C5E">
      <w:pPr>
        <w:pStyle w:val="31"/>
        <w:numPr>
          <w:ilvl w:val="0"/>
          <w:numId w:val="10"/>
        </w:numPr>
        <w:spacing w:after="240" w:line="480" w:lineRule="exact"/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</w:pPr>
      <w:r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 xml:space="preserve">Основная </w:t>
      </w:r>
      <w:r w:rsidR="00D24DD4"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часть</w:t>
      </w:r>
    </w:p>
    <w:p w:rsidR="00810FD1" w:rsidRPr="00D24DD4" w:rsidRDefault="00810FD1" w:rsidP="00810FD1">
      <w:pPr>
        <w:pStyle w:val="a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Задание: Тайна блога</w:t>
      </w:r>
    </w:p>
    <w:p w:rsidR="00810FD1" w:rsidRPr="00D24DD4" w:rsidRDefault="00810FD1" w:rsidP="00E658D8">
      <w:pPr>
        <w:spacing w:after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Представьте, что вы – редакторы школьного блога. Ваша задача – проверить новую статью одного из учеников. Автор очень старался, но вот с дефисами в наречиях у него какая-то путаница. Если мы опубликуем статью с ошибками, читатели могут нас не понять или подумать, что мы неграмотные. Вам нужно найти все места, где дефис в наречии либо пропущен, либо поставлен неверно, и предложить правильный вариант, чтобы статья выглядела без</w:t>
      </w:r>
      <w:r w:rsidR="00AD20C0" w:rsidRPr="00D24DD4">
        <w:rPr>
          <w:rFonts w:ascii="Times New Roman" w:hAnsi="Times New Roman" w:cs="Times New Roman"/>
          <w:sz w:val="28"/>
          <w:szCs w:val="28"/>
          <w:lang w:val="ru-RU"/>
        </w:rPr>
        <w:t>упречно</w:t>
      </w:r>
    </w:p>
    <w:p w:rsidR="00810FD1" w:rsidRPr="00D24DD4" w:rsidRDefault="00810FD1" w:rsidP="00AD20C0">
      <w:pPr>
        <w:pStyle w:val="31"/>
        <w:spacing w:after="240" w:line="480" w:lineRule="exac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lastRenderedPageBreak/>
        <w:t>Ключевой Вопрос</w:t>
      </w:r>
      <w:r w:rsidR="00AD20C0"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 xml:space="preserve">: </w:t>
      </w:r>
      <w:r w:rsidRPr="00E658D8">
        <w:rPr>
          <w:rFonts w:ascii="Times New Roman" w:eastAsia="Helvetica" w:hAnsi="Times New Roman" w:cs="Times New Roman"/>
          <w:i/>
          <w:color w:val="auto"/>
          <w:sz w:val="28"/>
          <w:szCs w:val="28"/>
          <w:lang w:val="ru-RU"/>
        </w:rPr>
        <w:t>Как нам определить, где в наречиях нужен дефис, а где нет, чтобы исправить статью для школьного блога и избежать грамматических ошибок?</w:t>
      </w:r>
      <w:r w:rsidR="00AD20C0" w:rsidRPr="00D24DD4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Работаем с теорией </w:t>
      </w:r>
      <w:r w:rsidR="00AD20C0" w:rsidRPr="00243C5E">
        <w:rPr>
          <w:rFonts w:ascii="Times New Roman" w:hAnsi="Times New Roman" w:cs="Times New Roman"/>
          <w:b w:val="0"/>
          <w:i/>
          <w:color w:val="auto"/>
          <w:sz w:val="28"/>
          <w:szCs w:val="28"/>
          <w:lang w:val="ru-RU"/>
        </w:rPr>
        <w:t>(обращение к слайду презентации</w:t>
      </w:r>
      <w:r w:rsidR="00D24DD4" w:rsidRPr="00243C5E">
        <w:rPr>
          <w:rFonts w:ascii="Times New Roman" w:hAnsi="Times New Roman" w:cs="Times New Roman"/>
          <w:b w:val="0"/>
          <w:i/>
          <w:color w:val="auto"/>
          <w:sz w:val="28"/>
          <w:szCs w:val="28"/>
          <w:lang w:val="ru-RU"/>
        </w:rPr>
        <w:t>)</w:t>
      </w:r>
    </w:p>
    <w:p w:rsidR="00810FD1" w:rsidRPr="00D24DD4" w:rsidRDefault="00810FD1" w:rsidP="00E658D8">
      <w:pPr>
        <w:spacing w:after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В группах вы будете работать как редакционная коллегия. Вам предстоит проанализировать предложенные предложения, выявить случаи неправильного или пропущенного дефиса в наречиях, а затем, опираясь на свои знания и логику, предложить правильные варианты написания. Ваша цель – прийти к общему решению по каждому спорному случаю.</w:t>
      </w:r>
    </w:p>
    <w:p w:rsidR="00810FD1" w:rsidRPr="00D24DD4" w:rsidRDefault="00810FD1" w:rsidP="00E658D8">
      <w:pPr>
        <w:pStyle w:val="31"/>
        <w:spacing w:after="240" w:line="480" w:lineRule="exact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Инструкции для Учеников</w:t>
      </w:r>
      <w:r w:rsidR="00D24DD4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 xml:space="preserve">: </w:t>
      </w:r>
      <w:r w:rsidRPr="00D24DD4">
        <w:rPr>
          <w:rFonts w:ascii="Times New Roman" w:eastAsia="Helvetica" w:hAnsi="Times New Roman" w:cs="Times New Roman"/>
          <w:i/>
          <w:color w:val="auto"/>
          <w:sz w:val="28"/>
          <w:szCs w:val="28"/>
          <w:lang w:val="ru-RU"/>
        </w:rPr>
        <w:t>Получите карточки с предложениями из черновика статьи для школьного блога. В каждом предложении есть наречие, написание которого нужно проверить. Внимательно прочитайте каждое предложение в своей группе. Обсудите: где, по вашему мнению, есть ошибка в дефисном написании наречия? Объясните свой выбор товарищам по группе. Попробуйте сформулировать, почему вы считаете, что дефис должен быть/не должен быть в этом слове. Запишите свои исправленные варианты предложений и краткое объяснение правил, которые вы применили, на отдельном листе бумаги. Будьте готовы представить свои выводы классу и защитить свою точку зрения.</w:t>
      </w:r>
    </w:p>
    <w:p w:rsidR="00D24DD4" w:rsidRPr="00D24DD4" w:rsidRDefault="00D24DD4" w:rsidP="00810FD1">
      <w:pPr>
        <w:spacing w:after="240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Раздаточный материал:</w:t>
      </w:r>
      <w:bookmarkStart w:id="0" w:name="_GoBack"/>
      <w:bookmarkEnd w:id="0"/>
    </w:p>
    <w:p w:rsidR="00D24DD4" w:rsidRPr="00D24DD4" w:rsidRDefault="00D24DD4" w:rsidP="00D24DD4">
      <w:pPr>
        <w:pStyle w:val="aff8"/>
        <w:ind w:left="720"/>
        <w:rPr>
          <w:b/>
          <w:bCs/>
          <w:sz w:val="28"/>
          <w:szCs w:val="28"/>
        </w:rPr>
      </w:pPr>
      <w:r w:rsidRPr="00D24DD4">
        <w:rPr>
          <w:b/>
          <w:bCs/>
          <w:sz w:val="28"/>
          <w:szCs w:val="28"/>
        </w:rPr>
        <w:t>Готовимся к экзаменам по-новому: советы от отличников</w:t>
      </w:r>
    </w:p>
    <w:p w:rsidR="00D24DD4" w:rsidRPr="00D24DD4" w:rsidRDefault="00D24DD4" w:rsidP="00D24DD4">
      <w:pPr>
        <w:pStyle w:val="aff8"/>
        <w:ind w:left="720"/>
        <w:rPr>
          <w:sz w:val="28"/>
          <w:szCs w:val="28"/>
        </w:rPr>
      </w:pPr>
      <w:r w:rsidRPr="00D24DD4">
        <w:rPr>
          <w:sz w:val="28"/>
          <w:szCs w:val="28"/>
        </w:rPr>
        <w:t>Привет, друзья! Финальная четверть в самом разгаре, и мы все </w:t>
      </w:r>
      <w:proofErr w:type="spellStart"/>
      <w:proofErr w:type="gramStart"/>
      <w:r w:rsidRPr="00D24DD4">
        <w:rPr>
          <w:b/>
          <w:bCs/>
          <w:sz w:val="28"/>
          <w:szCs w:val="28"/>
        </w:rPr>
        <w:t>по-немногу</w:t>
      </w:r>
      <w:proofErr w:type="spellEnd"/>
      <w:proofErr w:type="gramEnd"/>
      <w:r w:rsidRPr="00D24DD4">
        <w:rPr>
          <w:sz w:val="28"/>
          <w:szCs w:val="28"/>
        </w:rPr>
        <w:t> начинаем думать о контрольных и экзаменах. Но не стоит волноваться </w:t>
      </w:r>
      <w:r w:rsidRPr="00D24DD4">
        <w:rPr>
          <w:b/>
          <w:bCs/>
          <w:sz w:val="28"/>
          <w:szCs w:val="28"/>
        </w:rPr>
        <w:t>по-пустому</w:t>
      </w:r>
      <w:r w:rsidRPr="00D24DD4">
        <w:rPr>
          <w:sz w:val="28"/>
          <w:szCs w:val="28"/>
        </w:rPr>
        <w:t>! Мы </w:t>
      </w:r>
      <w:r w:rsidRPr="00D24DD4">
        <w:rPr>
          <w:b/>
          <w:bCs/>
          <w:sz w:val="28"/>
          <w:szCs w:val="28"/>
        </w:rPr>
        <w:t>по-быстрому</w:t>
      </w:r>
      <w:r w:rsidRPr="00D24DD4">
        <w:rPr>
          <w:sz w:val="28"/>
          <w:szCs w:val="28"/>
        </w:rPr>
        <w:t xml:space="preserve"> опросили наших школьных звёзд и делимся их </w:t>
      </w:r>
      <w:proofErr w:type="spellStart"/>
      <w:r w:rsidRPr="00D24DD4">
        <w:rPr>
          <w:sz w:val="28"/>
          <w:szCs w:val="28"/>
        </w:rPr>
        <w:t>лайфхаками</w:t>
      </w:r>
      <w:proofErr w:type="spellEnd"/>
      <w:r w:rsidRPr="00D24DD4">
        <w:rPr>
          <w:sz w:val="28"/>
          <w:szCs w:val="28"/>
        </w:rPr>
        <w:t>.</w:t>
      </w:r>
    </w:p>
    <w:p w:rsidR="00D24DD4" w:rsidRPr="00D24DD4" w:rsidRDefault="00D24DD4" w:rsidP="00D24DD4">
      <w:pPr>
        <w:pStyle w:val="aff8"/>
        <w:ind w:left="720"/>
        <w:rPr>
          <w:sz w:val="28"/>
          <w:szCs w:val="28"/>
        </w:rPr>
      </w:pPr>
      <w:r w:rsidRPr="00D24DD4">
        <w:rPr>
          <w:b/>
          <w:bCs/>
          <w:sz w:val="28"/>
          <w:szCs w:val="28"/>
        </w:rPr>
        <w:t>Во-первых</w:t>
      </w:r>
      <w:r w:rsidRPr="00D24DD4">
        <w:rPr>
          <w:sz w:val="28"/>
          <w:szCs w:val="28"/>
        </w:rPr>
        <w:t>, планируйте. Разделите материал </w:t>
      </w:r>
      <w:proofErr w:type="spellStart"/>
      <w:r w:rsidRPr="00D24DD4">
        <w:rPr>
          <w:b/>
          <w:bCs/>
          <w:sz w:val="28"/>
          <w:szCs w:val="28"/>
        </w:rPr>
        <w:t>по-частям</w:t>
      </w:r>
      <w:proofErr w:type="spellEnd"/>
      <w:r w:rsidRPr="00D24DD4">
        <w:rPr>
          <w:sz w:val="28"/>
          <w:szCs w:val="28"/>
        </w:rPr>
        <w:t> и учите его </w:t>
      </w:r>
      <w:proofErr w:type="spellStart"/>
      <w:proofErr w:type="gramStart"/>
      <w:r w:rsidRPr="00D24DD4">
        <w:rPr>
          <w:b/>
          <w:bCs/>
          <w:sz w:val="28"/>
          <w:szCs w:val="28"/>
        </w:rPr>
        <w:t>по-немногу</w:t>
      </w:r>
      <w:proofErr w:type="spellEnd"/>
      <w:proofErr w:type="gramEnd"/>
      <w:r w:rsidRPr="00D24DD4">
        <w:rPr>
          <w:sz w:val="28"/>
          <w:szCs w:val="28"/>
        </w:rPr>
        <w:t>, но каждый день. Если повторить тему </w:t>
      </w:r>
      <w:proofErr w:type="gramStart"/>
      <w:r w:rsidRPr="00D24DD4">
        <w:rPr>
          <w:b/>
          <w:bCs/>
          <w:sz w:val="28"/>
          <w:szCs w:val="28"/>
        </w:rPr>
        <w:t>во-время</w:t>
      </w:r>
      <w:proofErr w:type="gramEnd"/>
      <w:r w:rsidRPr="00D24DD4">
        <w:rPr>
          <w:sz w:val="28"/>
          <w:szCs w:val="28"/>
        </w:rPr>
        <w:t>, она запомнится </w:t>
      </w:r>
      <w:r w:rsidRPr="00D24DD4">
        <w:rPr>
          <w:b/>
          <w:bCs/>
          <w:sz w:val="28"/>
          <w:szCs w:val="28"/>
        </w:rPr>
        <w:t>надолго</w:t>
      </w:r>
      <w:r w:rsidRPr="00D24DD4">
        <w:rPr>
          <w:sz w:val="28"/>
          <w:szCs w:val="28"/>
        </w:rPr>
        <w:t>.</w:t>
      </w:r>
    </w:p>
    <w:p w:rsidR="00D24DD4" w:rsidRPr="00D24DD4" w:rsidRDefault="00D24DD4" w:rsidP="00D24DD4">
      <w:pPr>
        <w:pStyle w:val="aff8"/>
        <w:ind w:left="720"/>
        <w:rPr>
          <w:sz w:val="28"/>
          <w:szCs w:val="28"/>
        </w:rPr>
      </w:pPr>
      <w:r w:rsidRPr="00D24DD4">
        <w:rPr>
          <w:b/>
          <w:bCs/>
          <w:sz w:val="28"/>
          <w:szCs w:val="28"/>
        </w:rPr>
        <w:lastRenderedPageBreak/>
        <w:t>Во-вторых</w:t>
      </w:r>
      <w:r w:rsidRPr="00D24DD4">
        <w:rPr>
          <w:sz w:val="28"/>
          <w:szCs w:val="28"/>
        </w:rPr>
        <w:t>, отдыхайте. После часа занятий обязательно вставайте и </w:t>
      </w:r>
      <w:r w:rsidRPr="00D24DD4">
        <w:rPr>
          <w:b/>
          <w:bCs/>
          <w:sz w:val="28"/>
          <w:szCs w:val="28"/>
        </w:rPr>
        <w:t>по-быстрому</w:t>
      </w:r>
      <w:r w:rsidRPr="00D24DD4">
        <w:rPr>
          <w:sz w:val="28"/>
          <w:szCs w:val="28"/>
        </w:rPr>
        <w:t> разомнитесь. Пройдитесь </w:t>
      </w:r>
      <w:proofErr w:type="spellStart"/>
      <w:r w:rsidRPr="00D24DD4">
        <w:rPr>
          <w:b/>
          <w:bCs/>
          <w:sz w:val="28"/>
          <w:szCs w:val="28"/>
        </w:rPr>
        <w:t>по-комнате</w:t>
      </w:r>
      <w:proofErr w:type="spellEnd"/>
      <w:r w:rsidRPr="00D24DD4">
        <w:rPr>
          <w:sz w:val="28"/>
          <w:szCs w:val="28"/>
        </w:rPr>
        <w:t>, сделайте зарядку. Это работает </w:t>
      </w:r>
      <w:r w:rsidRPr="00D24DD4">
        <w:rPr>
          <w:b/>
          <w:bCs/>
          <w:sz w:val="28"/>
          <w:szCs w:val="28"/>
        </w:rPr>
        <w:t>по-старому</w:t>
      </w:r>
      <w:r w:rsidRPr="00D24DD4">
        <w:rPr>
          <w:sz w:val="28"/>
          <w:szCs w:val="28"/>
        </w:rPr>
        <w:t>, но безотказно!</w:t>
      </w:r>
    </w:p>
    <w:p w:rsidR="00D24DD4" w:rsidRPr="00D24DD4" w:rsidRDefault="00D24DD4" w:rsidP="00D24DD4">
      <w:pPr>
        <w:pStyle w:val="aff8"/>
        <w:ind w:left="720"/>
        <w:rPr>
          <w:sz w:val="28"/>
          <w:szCs w:val="28"/>
        </w:rPr>
      </w:pPr>
      <w:r w:rsidRPr="00D24DD4">
        <w:rPr>
          <w:b/>
          <w:bCs/>
          <w:sz w:val="28"/>
          <w:szCs w:val="28"/>
        </w:rPr>
        <w:t>В-третьих</w:t>
      </w:r>
      <w:r w:rsidRPr="00D24DD4">
        <w:rPr>
          <w:sz w:val="28"/>
          <w:szCs w:val="28"/>
        </w:rPr>
        <w:t>, не стесняйтесь спрашивать. Если что-то непонятно, подойдите к учителю </w:t>
      </w:r>
      <w:proofErr w:type="spellStart"/>
      <w:r w:rsidRPr="00D24DD4">
        <w:rPr>
          <w:b/>
          <w:bCs/>
          <w:sz w:val="28"/>
          <w:szCs w:val="28"/>
        </w:rPr>
        <w:t>по-окончании</w:t>
      </w:r>
      <w:proofErr w:type="spellEnd"/>
      <w:r w:rsidRPr="00D24DD4">
        <w:rPr>
          <w:sz w:val="28"/>
          <w:szCs w:val="28"/>
        </w:rPr>
        <w:t> урока или обратитесь к другу. Объяснить тему </w:t>
      </w:r>
      <w:r w:rsidRPr="00D24DD4">
        <w:rPr>
          <w:b/>
          <w:bCs/>
          <w:sz w:val="28"/>
          <w:szCs w:val="28"/>
        </w:rPr>
        <w:t>по-другому</w:t>
      </w:r>
      <w:r w:rsidRPr="00D24DD4">
        <w:rPr>
          <w:sz w:val="28"/>
          <w:szCs w:val="28"/>
        </w:rPr>
        <w:t> – значит понять её </w:t>
      </w:r>
      <w:r w:rsidRPr="00D24DD4">
        <w:rPr>
          <w:b/>
          <w:bCs/>
          <w:sz w:val="28"/>
          <w:szCs w:val="28"/>
        </w:rPr>
        <w:t>по-настоящему</w:t>
      </w:r>
      <w:r w:rsidRPr="00D24DD4">
        <w:rPr>
          <w:sz w:val="28"/>
          <w:szCs w:val="28"/>
        </w:rPr>
        <w:t>.</w:t>
      </w:r>
    </w:p>
    <w:p w:rsidR="00D24DD4" w:rsidRPr="00D24DD4" w:rsidRDefault="00D24DD4" w:rsidP="00D24DD4">
      <w:pPr>
        <w:pStyle w:val="aff8"/>
        <w:ind w:left="720"/>
        <w:rPr>
          <w:sz w:val="28"/>
          <w:szCs w:val="28"/>
        </w:rPr>
      </w:pPr>
      <w:r w:rsidRPr="00D24DD4">
        <w:rPr>
          <w:b/>
          <w:bCs/>
          <w:sz w:val="28"/>
          <w:szCs w:val="28"/>
        </w:rPr>
        <w:t>И наконец</w:t>
      </w:r>
      <w:r w:rsidRPr="00D24DD4">
        <w:rPr>
          <w:sz w:val="28"/>
          <w:szCs w:val="28"/>
        </w:rPr>
        <w:t>, накануне теста ведите себя </w:t>
      </w:r>
      <w:r w:rsidRPr="00D24DD4">
        <w:rPr>
          <w:b/>
          <w:bCs/>
          <w:sz w:val="28"/>
          <w:szCs w:val="28"/>
        </w:rPr>
        <w:t>по-прежнему</w:t>
      </w:r>
      <w:r w:rsidRPr="00D24DD4">
        <w:rPr>
          <w:sz w:val="28"/>
          <w:szCs w:val="28"/>
        </w:rPr>
        <w:t> спокойно. Сделайте всё </w:t>
      </w:r>
      <w:proofErr w:type="spellStart"/>
      <w:r w:rsidRPr="00D24DD4">
        <w:rPr>
          <w:b/>
          <w:bCs/>
          <w:sz w:val="28"/>
          <w:szCs w:val="28"/>
        </w:rPr>
        <w:t>как-будто</w:t>
      </w:r>
      <w:proofErr w:type="spellEnd"/>
      <w:r w:rsidRPr="00D24DD4">
        <w:rPr>
          <w:sz w:val="28"/>
          <w:szCs w:val="28"/>
        </w:rPr>
        <w:t> это обычный день. Лягте спать </w:t>
      </w:r>
      <w:proofErr w:type="gramStart"/>
      <w:r w:rsidRPr="00D24DD4">
        <w:rPr>
          <w:b/>
          <w:bCs/>
          <w:sz w:val="28"/>
          <w:szCs w:val="28"/>
        </w:rPr>
        <w:t>во-время</w:t>
      </w:r>
      <w:proofErr w:type="gramEnd"/>
      <w:r w:rsidRPr="00D24DD4">
        <w:rPr>
          <w:sz w:val="28"/>
          <w:szCs w:val="28"/>
        </w:rPr>
        <w:t>, а утром повторите всё </w:t>
      </w:r>
      <w:r w:rsidRPr="00D24DD4">
        <w:rPr>
          <w:b/>
          <w:bCs/>
          <w:sz w:val="28"/>
          <w:szCs w:val="28"/>
        </w:rPr>
        <w:t>ещё-раз</w:t>
      </w:r>
      <w:r w:rsidRPr="00D24DD4">
        <w:rPr>
          <w:sz w:val="28"/>
          <w:szCs w:val="28"/>
        </w:rPr>
        <w:t>, но </w:t>
      </w:r>
      <w:r w:rsidRPr="00D24DD4">
        <w:rPr>
          <w:b/>
          <w:bCs/>
          <w:sz w:val="28"/>
          <w:szCs w:val="28"/>
        </w:rPr>
        <w:t>в-основном</w:t>
      </w:r>
      <w:r w:rsidRPr="00D24DD4">
        <w:rPr>
          <w:sz w:val="28"/>
          <w:szCs w:val="28"/>
        </w:rPr>
        <w:t> – просто глубоко вдохните и верьте в себя!</w:t>
      </w:r>
    </w:p>
    <w:p w:rsidR="00D24DD4" w:rsidRDefault="00D24DD4" w:rsidP="00D24DD4">
      <w:pPr>
        <w:pStyle w:val="aff8"/>
        <w:ind w:left="720"/>
        <w:rPr>
          <w:sz w:val="28"/>
          <w:szCs w:val="28"/>
        </w:rPr>
      </w:pPr>
      <w:r w:rsidRPr="00D24DD4">
        <w:rPr>
          <w:sz w:val="28"/>
          <w:szCs w:val="28"/>
        </w:rPr>
        <w:t>Готовьтесь </w:t>
      </w:r>
      <w:r w:rsidRPr="00D24DD4">
        <w:rPr>
          <w:b/>
          <w:bCs/>
          <w:sz w:val="28"/>
          <w:szCs w:val="28"/>
        </w:rPr>
        <w:t>по-умному</w:t>
      </w:r>
      <w:r w:rsidRPr="00D24DD4">
        <w:rPr>
          <w:sz w:val="28"/>
          <w:szCs w:val="28"/>
        </w:rPr>
        <w:t>, и у вас всё получится! А как готовитесь вы? Делитесь советами </w:t>
      </w:r>
      <w:r w:rsidRPr="00D24DD4">
        <w:rPr>
          <w:b/>
          <w:bCs/>
          <w:sz w:val="28"/>
          <w:szCs w:val="28"/>
        </w:rPr>
        <w:t>по-дружески</w:t>
      </w:r>
      <w:r w:rsidRPr="00D24DD4">
        <w:rPr>
          <w:sz w:val="28"/>
          <w:szCs w:val="28"/>
        </w:rPr>
        <w:t> в комментариях!</w:t>
      </w:r>
    </w:p>
    <w:p w:rsidR="00E658D8" w:rsidRPr="00E658D8" w:rsidRDefault="00E658D8" w:rsidP="00D24DD4">
      <w:pPr>
        <w:pStyle w:val="aff8"/>
        <w:ind w:left="720"/>
        <w:rPr>
          <w:i/>
          <w:sz w:val="28"/>
          <w:szCs w:val="28"/>
        </w:rPr>
      </w:pPr>
      <w:r w:rsidRPr="00E658D8">
        <w:rPr>
          <w:i/>
          <w:sz w:val="28"/>
          <w:szCs w:val="28"/>
        </w:rPr>
        <w:t>Работа со слайдом (готовимся к ОГЭ)</w:t>
      </w:r>
    </w:p>
    <w:p w:rsidR="00810FD1" w:rsidRPr="00243C5E" w:rsidRDefault="00D24DD4" w:rsidP="00D24DD4">
      <w:pPr>
        <w:pStyle w:val="21"/>
        <w:numPr>
          <w:ilvl w:val="0"/>
          <w:numId w:val="10"/>
        </w:numPr>
        <w:spacing w:after="240" w:line="480" w:lineRule="exact"/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</w:pPr>
      <w:proofErr w:type="spellStart"/>
      <w:r w:rsidRPr="00243C5E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Физминутка</w:t>
      </w:r>
      <w:proofErr w:type="spellEnd"/>
      <w:r w:rsidR="00E658D8" w:rsidRPr="00243C5E"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. Гимнастика для глаз</w:t>
      </w:r>
    </w:p>
    <w:p w:rsidR="00D24DD4" w:rsidRPr="00243C5E" w:rsidRDefault="00E658D8" w:rsidP="00D24DD4">
      <w:pPr>
        <w:pStyle w:val="ae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C5E">
        <w:rPr>
          <w:rFonts w:ascii="Times New Roman" w:hAnsi="Times New Roman" w:cs="Times New Roman"/>
          <w:b/>
          <w:sz w:val="28"/>
          <w:szCs w:val="28"/>
          <w:lang w:val="ru-RU"/>
        </w:rPr>
        <w:t>Работа с текстом</w:t>
      </w:r>
    </w:p>
    <w:p w:rsidR="00E658D8" w:rsidRDefault="00D24DD4" w:rsidP="00D24DD4">
      <w:pPr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 xml:space="preserve">Из сборника наставления «Книга о воспитании» </w:t>
      </w:r>
      <w:proofErr w:type="spellStart"/>
      <w:r w:rsidRPr="00D24DD4">
        <w:rPr>
          <w:rFonts w:ascii="Times New Roman" w:hAnsi="Times New Roman" w:cs="Times New Roman"/>
          <w:sz w:val="28"/>
          <w:szCs w:val="28"/>
          <w:lang w:val="ru-RU"/>
        </w:rPr>
        <w:t>Каюма</w:t>
      </w:r>
      <w:proofErr w:type="spellEnd"/>
      <w:r w:rsidRPr="00D24D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4DD4">
        <w:rPr>
          <w:rFonts w:ascii="Times New Roman" w:hAnsi="Times New Roman" w:cs="Times New Roman"/>
          <w:sz w:val="28"/>
          <w:szCs w:val="28"/>
          <w:lang w:val="ru-RU"/>
        </w:rPr>
        <w:t>Насыри</w:t>
      </w:r>
      <w:proofErr w:type="spellEnd"/>
      <w:r w:rsidRPr="00D24DD4">
        <w:rPr>
          <w:rFonts w:ascii="Times New Roman" w:hAnsi="Times New Roman" w:cs="Times New Roman"/>
          <w:sz w:val="28"/>
          <w:szCs w:val="28"/>
          <w:lang w:val="ru-RU"/>
        </w:rPr>
        <w:t xml:space="preserve"> подберите примеры на орфограмму</w:t>
      </w:r>
      <w:r w:rsidR="00E658D8">
        <w:rPr>
          <w:rFonts w:ascii="Times New Roman" w:hAnsi="Times New Roman" w:cs="Times New Roman"/>
          <w:sz w:val="28"/>
          <w:szCs w:val="28"/>
          <w:lang w:val="ru-RU"/>
        </w:rPr>
        <w:t xml:space="preserve">, которую мы изучили </w:t>
      </w:r>
    </w:p>
    <w:p w:rsidR="00D24DD4" w:rsidRPr="00D24DD4" w:rsidRDefault="00D24DD4" w:rsidP="00D24DD4">
      <w:pPr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Раздаточный материал</w:t>
      </w:r>
      <w:r w:rsidR="00E658D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24DD4" w:rsidRPr="00D24DD4" w:rsidRDefault="00D24DD4" w:rsidP="00D24DD4">
      <w:pPr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Во-вторых, берегись совета врага: он может погубить тебя. В-третьих, страшись совета завистника и ревнивца: этот разорит тебя. В-четвертых, не советуйся с лицемером, ибо лицемер заранее согласится с тобой. В-пятых, не слушай советов труса: он не отважится сказать правду. В-шестых, не верь скряге: у него на уме одно стяжательство и нет верных мыслей. (наставление 45)</w:t>
      </w:r>
    </w:p>
    <w:p w:rsidR="00D24DD4" w:rsidRPr="00D24DD4" w:rsidRDefault="00D24DD4" w:rsidP="00D24DD4">
      <w:pPr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24DD4">
        <w:rPr>
          <w:rFonts w:ascii="Times New Roman" w:hAnsi="Times New Roman" w:cs="Times New Roman"/>
          <w:sz w:val="28"/>
          <w:szCs w:val="28"/>
          <w:lang w:val="ru-RU"/>
        </w:rPr>
        <w:t>О сын</w:t>
      </w:r>
      <w:proofErr w:type="gramEnd"/>
      <w:r w:rsidRPr="00D24DD4">
        <w:rPr>
          <w:rFonts w:ascii="Times New Roman" w:hAnsi="Times New Roman" w:cs="Times New Roman"/>
          <w:sz w:val="28"/>
          <w:szCs w:val="28"/>
          <w:lang w:val="ru-RU"/>
        </w:rPr>
        <w:t xml:space="preserve"> мой, это хороший урок для тебя: стремись к доброму счастью и берегись злого; цель перечисления признаков доброго счастья была в том, чтобы сделать тебя по-настоящему счастливым. (наставление 39)</w:t>
      </w:r>
    </w:p>
    <w:p w:rsidR="00E658D8" w:rsidRPr="00243C5E" w:rsidRDefault="00E658D8" w:rsidP="00D24DD4">
      <w:pPr>
        <w:pStyle w:val="ae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C5E">
        <w:rPr>
          <w:rFonts w:ascii="Times New Roman" w:hAnsi="Times New Roman" w:cs="Times New Roman"/>
          <w:b/>
          <w:sz w:val="28"/>
          <w:szCs w:val="28"/>
          <w:lang w:val="ru-RU"/>
        </w:rPr>
        <w:t>Цифровой диктант</w:t>
      </w:r>
    </w:p>
    <w:p w:rsid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 xml:space="preserve">(ПО) </w:t>
      </w:r>
      <w:proofErr w:type="gramStart"/>
      <w:r w:rsidRPr="00E658D8">
        <w:rPr>
          <w:rFonts w:ascii="Times New Roman" w:hAnsi="Times New Roman" w:cs="Times New Roman"/>
          <w:sz w:val="28"/>
          <w:szCs w:val="28"/>
          <w:lang w:val="ru-RU"/>
        </w:rPr>
        <w:t>ВОЛЧЬИ  ВЫТЬ</w:t>
      </w:r>
      <w:proofErr w:type="gramEnd"/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ЖИТЬ (ПО) ПРЕЖНЕМУ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(ПО) НОВОМУ ЗАКОНУ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(ВО) ПЕРВЫХ, ПОДУМАЙ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(ПО)ЛУЧШЕ УЗНАТЬ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(ПО) БЫСТРЕЕ УЙТИ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ПЕТЬ (</w:t>
      </w:r>
      <w:proofErr w:type="gramStart"/>
      <w:r w:rsidRPr="00E658D8">
        <w:rPr>
          <w:rFonts w:ascii="Times New Roman" w:hAnsi="Times New Roman" w:cs="Times New Roman"/>
          <w:sz w:val="28"/>
          <w:szCs w:val="28"/>
          <w:lang w:val="ru-RU"/>
        </w:rPr>
        <w:t>ПО)  ВЕСЕННЕМУ</w:t>
      </w:r>
      <w:proofErr w:type="gramEnd"/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СВЕТИТ (ПО) ЛЕТНЕМУ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ИДТИ (ПО) ВОЛЧЬМУ СЛЕДУ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ОДЕТЬСЯ (ПО) НОВОМУ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11.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(ПО) ВЕСЕННЕМУ НЕБУ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РАЗДЕЛИТЬ (ПО) БРАТСКИ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(ПО) МОЕМУ МНЕНИЮ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ГОВОРИТЬ (ПО) АНГЛИЙСКИ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ВЫПОЛНИТЬ (ПО) МОЕМУ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(ПО) БОЛЬШЕ СЪЕСТЬ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 xml:space="preserve">(ПО) </w:t>
      </w:r>
      <w:proofErr w:type="gramStart"/>
      <w:r w:rsidRPr="00E658D8">
        <w:rPr>
          <w:rFonts w:ascii="Times New Roman" w:hAnsi="Times New Roman" w:cs="Times New Roman"/>
          <w:sz w:val="28"/>
          <w:szCs w:val="28"/>
          <w:lang w:val="ru-RU"/>
        </w:rPr>
        <w:t>НЕМНОГУ  ДОБАВЛЯТЬ</w:t>
      </w:r>
      <w:proofErr w:type="gramEnd"/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 xml:space="preserve">ИДТИ (В) ПЕРВЫХ РЯДАХ 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ВЫПОЛНИТЬ ТОЧЬ (В) ТОЧЬ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Pr="00E658D8">
        <w:rPr>
          <w:rFonts w:ascii="Times New Roman" w:hAnsi="Times New Roman" w:cs="Times New Roman"/>
          <w:sz w:val="28"/>
          <w:szCs w:val="28"/>
          <w:lang w:val="ru-RU"/>
        </w:rPr>
        <w:tab/>
        <w:t>ЦЕНИТЬ (ПО) НАСТОЯЩЕМУ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 xml:space="preserve">ДЕФИС – </w:t>
      </w:r>
    </w:p>
    <w:p w:rsidR="00E658D8" w:rsidRPr="00E658D8" w:rsidRDefault="00E658D8" w:rsidP="00E658D8">
      <w:pPr>
        <w:pStyle w:val="ae"/>
        <w:rPr>
          <w:rFonts w:ascii="Times New Roman" w:hAnsi="Times New Roman" w:cs="Times New Roman"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sz w:val="28"/>
          <w:szCs w:val="28"/>
          <w:lang w:val="ru-RU"/>
        </w:rPr>
        <w:t>1, 2, 4, 7, 8, 10, 11, 14, 15, 19, 20</w:t>
      </w:r>
    </w:p>
    <w:p w:rsidR="00810FD1" w:rsidRPr="00D24DD4" w:rsidRDefault="00E658D8" w:rsidP="00810FD1">
      <w:pPr>
        <w:pStyle w:val="31"/>
        <w:spacing w:after="240" w:line="480" w:lineRule="exac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Helvetica Bold" w:hAnsi="Times New Roman" w:cs="Times New Roman"/>
          <w:color w:val="auto"/>
          <w:sz w:val="28"/>
          <w:szCs w:val="28"/>
          <w:lang w:val="ru-RU"/>
        </w:rPr>
        <w:t>7. Подведение итогов:</w:t>
      </w:r>
    </w:p>
    <w:p w:rsidR="00810FD1" w:rsidRPr="00D24DD4" w:rsidRDefault="00810FD1" w:rsidP="00810FD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1. Какие закономерности вы заметили при написании наречий через дефис? Сформулируйте их.</w:t>
      </w:r>
    </w:p>
    <w:p w:rsidR="00810FD1" w:rsidRPr="00D24DD4" w:rsidRDefault="00810FD1" w:rsidP="00810FD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2. Были ли слова, которые вызвали особые затруднения? Почему?</w:t>
      </w:r>
    </w:p>
    <w:p w:rsidR="00810FD1" w:rsidRPr="00D24DD4" w:rsidRDefault="00810FD1" w:rsidP="00810FD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3. Как умение правильно писать наречия с дефисом помогает нам быть более понятными и убедительными в письменной речи?</w:t>
      </w:r>
    </w:p>
    <w:p w:rsidR="00810FD1" w:rsidRDefault="00810FD1" w:rsidP="00E658D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24DD4">
        <w:rPr>
          <w:rFonts w:ascii="Times New Roman" w:hAnsi="Times New Roman" w:cs="Times New Roman"/>
          <w:sz w:val="28"/>
          <w:szCs w:val="28"/>
          <w:lang w:val="ru-RU"/>
        </w:rPr>
        <w:t>4. Приведите примеры из повседневной жизни (</w:t>
      </w:r>
      <w:proofErr w:type="spellStart"/>
      <w:r w:rsidRPr="00D24DD4">
        <w:rPr>
          <w:rFonts w:ascii="Times New Roman" w:hAnsi="Times New Roman" w:cs="Times New Roman"/>
          <w:sz w:val="28"/>
          <w:szCs w:val="28"/>
          <w:lang w:val="ru-RU"/>
        </w:rPr>
        <w:t>соцсети</w:t>
      </w:r>
      <w:proofErr w:type="spellEnd"/>
      <w:r w:rsidRPr="00D24DD4">
        <w:rPr>
          <w:rFonts w:ascii="Times New Roman" w:hAnsi="Times New Roman" w:cs="Times New Roman"/>
          <w:sz w:val="28"/>
          <w:szCs w:val="28"/>
          <w:lang w:val="ru-RU"/>
        </w:rPr>
        <w:t>, сообщения, объявления), где правильное написание наречий с дефисом особенно важно.</w:t>
      </w:r>
    </w:p>
    <w:p w:rsidR="00E658D8" w:rsidRPr="00E658D8" w:rsidRDefault="00E658D8" w:rsidP="00E658D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8. Рефлексия. </w:t>
      </w:r>
    </w:p>
    <w:p w:rsidR="00810FD1" w:rsidRPr="00D24DD4" w:rsidRDefault="00E658D8" w:rsidP="00810FD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Создайте заголовки ваших бизнес-проектов с наречиями, которые пишутся через дефис</w:t>
      </w:r>
    </w:p>
    <w:p w:rsidR="00BC09A4" w:rsidRPr="00E658D8" w:rsidRDefault="00E658D8" w:rsidP="00E658D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5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9. Домашнее задание: </w:t>
      </w:r>
    </w:p>
    <w:sectPr w:rsidR="00BC09A4" w:rsidRPr="00E658D8" w:rsidSect="00034616">
      <w:pgSz w:w="12240" w:h="15840"/>
      <w:pgMar w:top="1008" w:right="1008" w:bottom="1008" w:left="1008" w:header="1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510" w:rsidRDefault="00196510">
      <w:pPr>
        <w:spacing w:after="0" w:line="240" w:lineRule="auto"/>
      </w:pPr>
      <w:r>
        <w:separator/>
      </w:r>
    </w:p>
  </w:endnote>
  <w:endnote w:type="continuationSeparator" w:id="0">
    <w:p w:rsidR="00196510" w:rsidRDefault="0019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510" w:rsidRDefault="00196510">
      <w:pPr>
        <w:spacing w:after="0" w:line="240" w:lineRule="auto"/>
      </w:pPr>
      <w:r>
        <w:separator/>
      </w:r>
    </w:p>
  </w:footnote>
  <w:footnote w:type="continuationSeparator" w:id="0">
    <w:p w:rsidR="00196510" w:rsidRDefault="00196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BCA803F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56D7380"/>
    <w:multiLevelType w:val="hybridMultilevel"/>
    <w:tmpl w:val="D6D2D034"/>
    <w:lvl w:ilvl="0" w:tplc="1D1615C0">
      <w:start w:val="1"/>
      <w:numFmt w:val="decimal"/>
      <w:lvlText w:val="%1."/>
      <w:lvlJc w:val="left"/>
      <w:pPr>
        <w:ind w:left="720" w:hanging="360"/>
      </w:pPr>
      <w:rPr>
        <w:rFonts w:ascii="Helvetica Bold" w:eastAsia="Helvetica Bold" w:hAnsi="Helvetica Bold" w:cs="Helvetica Bold"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B2006"/>
    <w:multiLevelType w:val="multilevel"/>
    <w:tmpl w:val="581C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2762DB"/>
    <w:multiLevelType w:val="hybridMultilevel"/>
    <w:tmpl w:val="AA6EA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96510"/>
    <w:rsid w:val="00243C5E"/>
    <w:rsid w:val="0029639D"/>
    <w:rsid w:val="0030038A"/>
    <w:rsid w:val="00326F90"/>
    <w:rsid w:val="007B35DB"/>
    <w:rsid w:val="00810FD1"/>
    <w:rsid w:val="00AA1D8D"/>
    <w:rsid w:val="00AD20C0"/>
    <w:rsid w:val="00B47730"/>
    <w:rsid w:val="00BC09A4"/>
    <w:rsid w:val="00CB0664"/>
    <w:rsid w:val="00D24DD4"/>
    <w:rsid w:val="00E37192"/>
    <w:rsid w:val="00E658D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4E36FD"/>
  <w14:defaultImageDpi w14:val="300"/>
  <w15:docId w15:val="{F0BAEE4E-579D-4B84-AF12-6174C67D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Helvetica" w:eastAsia="Helvetica" w:hAnsi="Helvetica" w:cs="Helvetica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HeaderParagraph">
    <w:name w:val="HeaderParagraph"/>
    <w:basedOn w:val="a5"/>
    <w:pPr>
      <w:ind w:left="-1008"/>
    </w:pPr>
    <w:rPr>
      <w:sz w:val="26"/>
    </w:rPr>
  </w:style>
  <w:style w:type="paragraph" w:customStyle="1" w:styleId="ListParagraph">
    <w:name w:val="ListParagraph"/>
    <w:basedOn w:val="a1"/>
    <w:rPr>
      <w:sz w:val="16"/>
    </w:rPr>
  </w:style>
  <w:style w:type="paragraph" w:customStyle="1" w:styleId="NoSpacing">
    <w:name w:val="No Spacing"/>
    <w:rsid w:val="00E37192"/>
    <w:pPr>
      <w:spacing w:after="0" w:line="240" w:lineRule="auto"/>
    </w:pPr>
    <w:rPr>
      <w:rFonts w:ascii="Arial" w:eastAsia="Times New Roman" w:hAnsi="Arial" w:cs="Times New Roman"/>
      <w:lang w:val="ru-RU"/>
    </w:rPr>
  </w:style>
  <w:style w:type="paragraph" w:customStyle="1" w:styleId="ds-markdown-paragraph">
    <w:name w:val="ds-markdown-paragraph"/>
    <w:basedOn w:val="a1"/>
    <w:rsid w:val="00300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8">
    <w:name w:val="Normal (Web)"/>
    <w:basedOn w:val="a1"/>
    <w:uiPriority w:val="99"/>
    <w:unhideWhenUsed/>
    <w:rsid w:val="00810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1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9CEC9A-1555-4DD4-BF3B-9127953A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kab22</cp:lastModifiedBy>
  <cp:revision>2</cp:revision>
  <dcterms:created xsi:type="dcterms:W3CDTF">2013-12-23T23:15:00Z</dcterms:created>
  <dcterms:modified xsi:type="dcterms:W3CDTF">2026-01-27T10:10:00Z</dcterms:modified>
  <cp:category/>
</cp:coreProperties>
</file>